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Brandschutzklappe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893675" name="9ff732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353641" name="9ff732b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7692639" name="a77d299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0806072" name="a77d299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